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sämtlicher Einbau</w:t>
            </w:r>
          </w:p>
          <w:p>
            <w:pPr>
              <w:spacing w:before="0" w:after="0"/>
            </w:pPr>
            <w:r>
              <w:t>Jünger als 1990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522272003" name="d2762750-f831-11f0-8d71-57ae7e28ae7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34516627" name="d2762750-f831-11f0-8d71-57ae7e28ae70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793964409" name="dd533870-f831-11f0-8d71-57ae7e28ae7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19833374" name="dd533870-f831-11f0-8d71-57ae7e28ae70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Divers: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Kamin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93879072" name="a29aecf0-f836-11f0-8d71-57ae7e28ae7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42488032" name="a29aecf0-f836-11f0-8d71-57ae7e28ae70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281180814" name="e616ed30-f836-11f0-8d71-57ae7e28ae7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96908282" name="e616ed30-f836-11f0-8d71-57ae7e28ae70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Kamin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946989776" name="f3abf260-f836-11f0-8d71-57ae7e28ae7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98126065" name="f3abf260-f836-11f0-8d71-57ae7e28ae70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586435892" name="fb439c80-f836-11f0-8d71-57ae7e28ae70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42818840" name="fb439c80-f836-11f0-8d71-57ae7e28ae70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La Schmetta 31, Lenzerheide</w:t>
          </w:r>
        </w:p>
        <w:p>
          <w:pPr>
            <w:spacing w:before="0" w:after="0"/>
          </w:pPr>
          <w:r>
            <w:t>681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